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</w:t>
            </w:r>
          </w:p>
          <w:p>
            <w:pPr>
              <w:spacing w:before="0" w:after="0"/>
            </w:pPr>
            <w:r>
              <w:t>Ganzes Haus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behandeltes Holz</w:t>
            </w:r>
          </w:p>
          <w:p>
            <w:pPr>
              <w:spacing w:before="0" w:after="0"/>
            </w:pPr>
            <w:r>
              <w:t>Konstruktions-und Verkleidungsholz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73798181" name="019fae83-39c8-7aa8-b8b2-3128c162f5d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0354901" name="019fae83-39c8-7aa8-b8b2-3128c162f5d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45276570" name="019fae83-4929-7cc4-8505-97763dc4bbd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8554721" name="019fae83-4929-7cc4-8505-97763dc4bbd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 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neueren Datums</w:t>
            </w:r>
          </w:p>
          <w:p>
            <w:pPr>
              <w:spacing w:before="0" w:after="0"/>
            </w:pPr>
            <w:r>
              <w:t>Heizsystem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Elektrotableau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87382420" name="019fae9f-821a-772d-aca7-787d2de27f9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1368024" name="019fae9f-821a-772d-aca7-787d2de27f9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26148573" name="019fae9f-915f-7763-b8c4-8b6a3297362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9306898" name="019fae9f-915f-7763-b8c4-8b6a3297362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VM-20</w:t>
            </w:r>
          </w:p>
          <w:p>
            <w:pPr>
              <w:spacing w:before="0" w:after="0"/>
            </w:pPr>
            <w:r>
              <w:t>Abflussrohr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00356966" name="019faea0-7695-7ab1-9a07-fb7ced1e458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118983" name="019faea0-7695-7ab1-9a07-fb7ced1e458d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78804557" name="019faea0-9025-79fa-b5b7-de00dadaf52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1689008" name="019faea0-9025-79fa-b5b7-de00dadaf52e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neueren Datums</w:t>
            </w:r>
          </w:p>
          <w:p>
            <w:pPr>
              <w:spacing w:before="0" w:after="0"/>
            </w:pPr>
            <w:r>
              <w:t>Heizsystem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97287331" name="019faea1-245b-7a47-85cb-de85e189260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2825581" name="019faea1-245b-7a47-85cb-de85e1892608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09521665" name="019faea1-3e34-79d4-9b4e-8ac123b5f5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5673445" name="019faea1-3e34-79d4-9b4e-8ac123b5f5b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 Mythenstrasse 8, 5430 Wettingen, Schweiz</w:t>
          </w:r>
        </w:p>
        <w:p>
          <w:pPr>
            <w:spacing w:before="0" w:after="0"/>
          </w:pPr>
          <w:r>
            <w:t>1110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